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60011279" name="019ff117-fbcf-77c6-a1bb-912a96595d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35367" name="019ff117-fbcf-77c6-a1bb-912a96595da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51970860" name="019ff14d-106f-7059-8ede-b60ad15fcd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484641" name="019ff14d-106f-7059-8ede-b60ad15fcd6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51205711" name="019ff153-cb4b-775d-96a2-4ad49fddf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386350" name="019ff153-cb4b-775d-96a2-4ad49fddf93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0564664" name="019ff158-d00e-7b0c-83b1-164a2fa51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641939" name="019ff158-d00e-7b0c-83b1-164a2fa513e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78285473" name="019ff15c-3a0c-70a9-8125-3134a485bb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833117" name="019ff15c-3a0c-70a9-8125-3134a485bb2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51744813" name="019ff161-9dc2-7d74-9c30-f5a182b9bd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21321" name="019ff161-9dc2-7d74-9c30-f5a182b9bda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040031" name="019ff168-f4f2-7a8e-8fc7-cf0ea17493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459254" name="019ff168-f4f2-7a8e-8fc7-cf0ea174936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83834228" name="019ff14d-f269-732e-b0dc-32775fc63c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914821" name="019ff14d-f269-732e-b0dc-32775fc63ce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1772145" name="019ff159-9976-7fd4-be5a-5d9fd99ac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950367" name="019ff159-9976-7fd4-be5a-5d9fd99ac34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9368944" name="019ff15d-3646-7ba2-a208-f1fbdee91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17409" name="019ff15d-3646-7ba2-a208-f1fbdee913b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060303" name="019ff162-a3d0-7412-89ee-666ab20d6f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106926" name="019ff162-a3d0-7412-89ee-666ab20d6f1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91511560" name="019ff150-d183-716b-a19c-75a228f39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070575" name="019ff150-d183-716b-a19c-75a228f3966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1376787" name="019ff151-fa32-7149-b90a-1479f8b715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352641" name="019ff151-fa32-7149-b90a-1479f8b7158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5125587" name="019ff110-cc74-7bf1-aa4c-d19fddd7f2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746939" name="019ff110-cc74-7bf1-aa4c-d19fddd7f27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33723257" name="019ff114-21ff-779f-a6e4-a7637c65d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226603" name="019ff114-21ff-779f-a6e4-a7637c65dbb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5716703" name="019ff112-6f44-77b0-b223-44400d361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596461" name="019ff112-6f44-77b0-b223-44400d361de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4116471" name="019ff116-ec27-7e72-bde9-f8c9c42729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600521" name="019ff116-ec27-7e72-bde9-f8c9c42729b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27648798" name="019ff14f-7207-7ff8-85a9-e6388fc64e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345739" name="019ff14f-7207-7ff8-85a9-e6388fc64e3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5228083" name="019ff15a-b312-747c-914c-adc5b6955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566962" name="019ff15a-b312-747c-914c-adc5b69554f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6525422" name="019ff156-937e-7460-a5b3-a593eb7b90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468187" name="019ff156-937e-7460-a5b3-a593eb7b907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9735462" name="019ff15e-41f5-7571-809a-c1a303c1c3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512908" name="019ff15e-41f5-7571-809a-c1a303c1c32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5757636" name="019ff160-f96f-7a7f-a915-98c3f2f44e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852998" name="019ff160-f96f-7a7f-a915-98c3f2f44ec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4163787" name="019ff164-1c8c-7ce3-88d9-25d8714d4b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106300" name="019ff164-1c8c-7ce3-88d9-25d8714d4b9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364596" name="019ff166-ed2a-7386-a7c6-9d68c11bf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326617" name="019ff166-ed2a-7386-a7c6-9d68c11bf91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53496963" name="019ff16a-468d-7e6e-99d6-a803df0bf0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002741" name="019ff16a-468d-7e6e-99d6-a803df0bf08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40986271" name="019ff16b-b666-70e4-9e5f-e7570a28d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756644" name="019ff16b-b666-70e4-9e5f-e7570a28ddb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2898312" name="019ff154-9336-7b1f-afbc-864b465a8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530610" name="019ff154-9336-7b1f-afbc-864b465a8df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1344825" name="019ff158-08d2-700a-a3be-3a0bc44865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125509" name="019ff158-08d2-700a-a3be-3a0bc44865c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Gamperweg 5, Riken</w:t>
          </w:r>
        </w:p>
        <w:p>
          <w:pPr>
            <w:spacing w:before="0" w:after="0"/>
          </w:pPr>
          <w:r>
            <w:t>1138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